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8451128" name="860b026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78570" name="860b0260-0cad-11f1-ad8b-d34e1c11950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0929537" name="a0b57c8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128870" name="a0b57c80-0cad-11f1-ad8b-d34e1c11950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8998451" name="b23e2a1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320958" name="b23e2a10-0cad-11f1-ad8b-d34e1c11950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9113809" name="c25482f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138230" name="c25482f0-0cad-11f1-ad8b-d34e1c11950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2276391" name="d3e1eb7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303858" name="d3e1eb70-0cad-11f1-ad8b-d34e1c11950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-OG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6720454" name="e24675a0-0cad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370577" name="e24675a0-0cad-11f1-ad8b-d34e1c11950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0884787" name="46966420-0cae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771997" name="46966420-0cae-11f1-ad8b-d34e1c11950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6754893" name="a20b5310-0cae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171378" name="a20b5310-0cae-11f1-ad8b-d34e1c11950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9864810" name="b79cdeb0-0cae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721230" name="b79cdeb0-0cae-11f1-ad8b-d34e1c11950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Schüttung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3761135" name="de74dec0-0cae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825293" name="de74dec0-0cae-11f1-ad8b-d34e1c11950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WC/ 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8706217" name="b0d8e2d0-0caf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209781" name="b0d8e2d0-0caf-11f1-ad8b-d34e1c11950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WC/ 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1611120" name="c8359180-0caf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12908" name="c8359180-0caf-11f1-ad8b-d34e1c11950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1301128" name="3fa74420-0cb0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626289" name="3fa74420-0cb0-11f1-ad8b-d34e1c11950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9996951" name="8c085610-0cb0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840100" name="8c085610-0cb0-11f1-ad8b-d34e1c11950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016044" name="e51349e0-0cb0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575543" name="e51349e0-0cb0-11f1-ad8b-d34e1c11950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9920142" name="264e0cb0-0cb1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962196" name="264e0cb0-0cb1-11f1-ad8b-d34e1c11950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5742648" name="9b1b0520-0cb1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411291" name="9b1b0520-0cb1-11f1-ad8b-d34e1c11950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2027871" name="8a961680-0cb2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380346" name="8a961680-0cb2-11f1-ad8b-d34e1c11950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7680291" name="f557f3d0-0cb2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356607" name="f557f3d0-0cb2-11f1-ad8b-d34e1c11950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0888606" name="4813ea20-0cb3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243410" name="4813ea20-0cb3-11f1-ad8b-d34e1c11950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1875493" name="aaa4ea90-0cb3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933077" name="aaa4ea90-0cb3-11f1-ad8b-d34e1c11950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Brandschutz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9637158" name="c0c15110-0cb3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141259" name="c0c15110-0cb3-11f1-ad8b-d34e1c11950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4058379" name="e44d8180-0cb3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0479698" name="e44d8180-0cb3-11f1-ad8b-d34e1c11950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0254203" name="4b02b030-0cb4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484552" name="4b02b030-0cb4-11f1-ad8b-d34e1c11950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Fassade Sockel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5118762" name="ac5a9460-0cb4-11f1-ad8b-d34e1c1195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538417" name="ac5a9460-0cb4-11f1-ad8b-d34e1c11950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Schulstrasse 18, 4104 Oberwil</w:t>
          </w:r>
        </w:p>
        <w:p>
          <w:pPr>
            <w:spacing w:before="0" w:after="0"/>
          </w:pPr>
          <w:r>
            <w:t>718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